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71987458" name="0df99d80-354a-11f0-90c0-013c3f906a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7182377" name="0df99d80-354a-11f0-90c0-013c3f906a2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37349595" name="1f7022a0-354a-11f0-92d5-4f3ddcfd800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5423656" name="1f7022a0-354a-11f0-92d5-4f3ddcfd800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0744632" name="44690270-354a-11f0-9cf8-b3f15a48429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8661292" name="44690270-354a-11f0-9cf8-b3f15a48429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18402862" name="55b23600-354a-11f0-b0d8-63d700bb73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8684796" name="55b23600-354a-11f0-b0d8-63d700bb73b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Dusche / 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2529739" name="e4aab490-354a-11f0-82b7-f3a0a0fb79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9153763" name="e4aab490-354a-11f0-82b7-f3a0a0fb798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Dusche / 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27164935" name="fa7d19c0-354a-11f0-a885-19424aa185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1158445" name="fa7d19c0-354a-11f0-a885-19424aa1857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Dusche / 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3684029" name="0bd51a60-354b-11f0-8321-3d049f7e93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8843379" name="0bd51a60-354b-11f0-8321-3d049f7e935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Egglerstrasse 1b, 8117 Fällanden</w:t>
          </w:r>
        </w:p>
        <w:p>
          <w:pPr>
            <w:spacing w:before="0" w:after="0"/>
          </w:pPr>
          <w:r>
            <w:t>288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